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bookmarkStart w:id="16" w:name="_GoBack"/>
      <w:bookmarkEnd w:id="16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7" w:name="_Toc295386556"/>
      <w:bookmarkStart w:id="18" w:name="_Toc296341892"/>
      <w:bookmarkStart w:id="19" w:name="_Ref34763774"/>
      <w:bookmarkStart w:id="20" w:name="_Ref89649494"/>
      <w:bookmarkStart w:id="21" w:name="_Toc90385115"/>
      <w:bookmarkStart w:id="22" w:name="_Ref93264992"/>
      <w:bookmarkStart w:id="23" w:name="_Ref93265116"/>
      <w:bookmarkStart w:id="24" w:name="_Toc98253933"/>
      <w:bookmarkStart w:id="25" w:name="_Toc165173859"/>
      <w:bookmarkStart w:id="26" w:name="_Toc423423671"/>
      <w:bookmarkStart w:id="27" w:name="_Ref440361531"/>
      <w:bookmarkStart w:id="28" w:name="_Ref440361610"/>
      <w:bookmarkStart w:id="29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proofErr w:type="spellStart"/>
      <w:r w:rsidR="007A6948">
        <w:rPr>
          <w:b/>
          <w:i/>
          <w:iCs/>
          <w:szCs w:val="24"/>
        </w:rPr>
        <w:t>Россети</w:t>
      </w:r>
      <w:proofErr w:type="spellEnd"/>
      <w:r w:rsidR="007A6948">
        <w:rPr>
          <w:b/>
          <w:i/>
          <w:iCs/>
          <w:szCs w:val="24"/>
        </w:rPr>
        <w:t xml:space="preserve"> Центр</w:t>
      </w:r>
      <w:r w:rsidRPr="00B01C5C">
        <w:rPr>
          <w:b/>
          <w:i/>
          <w:iCs/>
          <w:szCs w:val="24"/>
        </w:rPr>
        <w:t>» и ПАО «</w:t>
      </w:r>
      <w:proofErr w:type="spellStart"/>
      <w:r w:rsidR="007A6948">
        <w:rPr>
          <w:b/>
          <w:i/>
          <w:iCs/>
          <w:szCs w:val="24"/>
        </w:rPr>
        <w:t>Россети</w:t>
      </w:r>
      <w:proofErr w:type="spellEnd"/>
      <w:r w:rsidR="007A6948">
        <w:rPr>
          <w:b/>
          <w:i/>
          <w:iCs/>
          <w:szCs w:val="24"/>
        </w:rPr>
        <w:t xml:space="preserve">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>В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 и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 и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</w:t>
      </w:r>
      <w:r w:rsidRPr="00C0152D">
        <w:rPr>
          <w:i/>
        </w:rPr>
        <w:t xml:space="preserve">: </w:t>
      </w:r>
      <w:hyperlink r:id="rId8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0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1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proofErr w:type="spellStart"/>
        <w:r w:rsidRPr="00C0152D">
          <w:rPr>
            <w:rStyle w:val="ae"/>
            <w:i/>
            <w:szCs w:val="24"/>
            <w:lang w:val="en-US"/>
          </w:rPr>
          <w:t>mrsk</w:t>
        </w:r>
        <w:proofErr w:type="spellEnd"/>
        <w:r w:rsidRPr="00C0152D">
          <w:rPr>
            <w:rStyle w:val="ae"/>
            <w:i/>
            <w:szCs w:val="24"/>
          </w:rPr>
          <w:t>-</w:t>
        </w:r>
        <w:r w:rsidRPr="00C0152D">
          <w:rPr>
            <w:rStyle w:val="ae"/>
            <w:i/>
            <w:szCs w:val="24"/>
            <w:lang w:val="en-US"/>
          </w:rPr>
          <w:t>cp</w:t>
        </w:r>
        <w:r w:rsidRPr="00C0152D">
          <w:rPr>
            <w:rStyle w:val="ae"/>
            <w:i/>
            <w:szCs w:val="24"/>
          </w:rPr>
          <w:t>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Центр» - 119017, Россия, г. Москва, ул. Малая Ордынка, 15.</w:t>
      </w:r>
    </w:p>
    <w:p w:rsidR="00C0152D" w:rsidRPr="00C0152D" w:rsidRDefault="00C0152D" w:rsidP="00C0152D">
      <w:pPr>
        <w:ind w:right="34"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 и Приволжье» </w:t>
      </w:r>
      <w:proofErr w:type="gramStart"/>
      <w:r w:rsidRPr="00C0152D">
        <w:rPr>
          <w:i/>
          <w:iCs/>
          <w:szCs w:val="24"/>
        </w:rPr>
        <w:t>-</w:t>
      </w:r>
      <w:r w:rsidRPr="00C0152D">
        <w:rPr>
          <w:i/>
          <w:iCs/>
          <w:szCs w:val="24"/>
          <w:shd w:val="clear" w:color="auto" w:fill="FFFFFF"/>
        </w:rPr>
        <w:t xml:space="preserve"> </w:t>
      </w:r>
      <w:r w:rsidRPr="00C0152D">
        <w:rPr>
          <w:rFonts w:ascii="Arial" w:hAnsi="Arial" w:cs="Arial"/>
          <w:i/>
          <w:color w:val="000000"/>
          <w:szCs w:val="24"/>
          <w:shd w:val="clear" w:color="auto" w:fill="FFFFFF"/>
        </w:rPr>
        <w:t> </w:t>
      </w:r>
      <w:r w:rsidR="00677930">
        <w:rPr>
          <w:i/>
          <w:iCs/>
          <w:szCs w:val="24"/>
          <w:shd w:val="clear" w:color="auto" w:fill="FFFFFF"/>
        </w:rPr>
        <w:t>603001</w:t>
      </w:r>
      <w:proofErr w:type="gramEnd"/>
      <w:r w:rsidRPr="00C0152D">
        <w:rPr>
          <w:i/>
          <w:iCs/>
          <w:szCs w:val="24"/>
          <w:shd w:val="clear" w:color="auto" w:fill="FFFFFF"/>
        </w:rPr>
        <w:t>, г. Нижний Новгород,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sectPr w:rsidR="00C0152D" w:rsidRPr="00C0152D" w:rsidSect="00C0152D">
      <w:headerReference w:type="first" r:id="rId12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 w:tplc="8402B0C6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39643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AF8C37A0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7244F96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55CFCF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8A20675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F042A28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8C5AD7B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770C6D3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 w:tplc="C284B82E">
      <w:start w:val="1"/>
      <w:numFmt w:val="decimal"/>
      <w:lvlText w:val="%1)"/>
      <w:lvlJc w:val="left"/>
      <w:pPr>
        <w:ind w:left="1260" w:hanging="360"/>
      </w:pPr>
    </w:lvl>
    <w:lvl w:ilvl="1" w:tplc="69A67C3A" w:tentative="1">
      <w:start w:val="1"/>
      <w:numFmt w:val="lowerLetter"/>
      <w:lvlText w:val="%2."/>
      <w:lvlJc w:val="left"/>
      <w:pPr>
        <w:ind w:left="1980" w:hanging="360"/>
      </w:pPr>
    </w:lvl>
    <w:lvl w:ilvl="2" w:tplc="42F2B600" w:tentative="1">
      <w:start w:val="1"/>
      <w:numFmt w:val="lowerRoman"/>
      <w:lvlText w:val="%3."/>
      <w:lvlJc w:val="right"/>
      <w:pPr>
        <w:ind w:left="2700" w:hanging="180"/>
      </w:pPr>
    </w:lvl>
    <w:lvl w:ilvl="3" w:tplc="8CE4861A" w:tentative="1">
      <w:start w:val="1"/>
      <w:numFmt w:val="decimal"/>
      <w:lvlText w:val="%4."/>
      <w:lvlJc w:val="left"/>
      <w:pPr>
        <w:ind w:left="3420" w:hanging="360"/>
      </w:pPr>
    </w:lvl>
    <w:lvl w:ilvl="4" w:tplc="26201B26" w:tentative="1">
      <w:start w:val="1"/>
      <w:numFmt w:val="lowerLetter"/>
      <w:lvlText w:val="%5."/>
      <w:lvlJc w:val="left"/>
      <w:pPr>
        <w:ind w:left="4140" w:hanging="360"/>
      </w:pPr>
    </w:lvl>
    <w:lvl w:ilvl="5" w:tplc="C03C6870" w:tentative="1">
      <w:start w:val="1"/>
      <w:numFmt w:val="lowerRoman"/>
      <w:lvlText w:val="%6."/>
      <w:lvlJc w:val="right"/>
      <w:pPr>
        <w:ind w:left="4860" w:hanging="180"/>
      </w:pPr>
    </w:lvl>
    <w:lvl w:ilvl="6" w:tplc="1F3A5660" w:tentative="1">
      <w:start w:val="1"/>
      <w:numFmt w:val="decimal"/>
      <w:lvlText w:val="%7."/>
      <w:lvlJc w:val="left"/>
      <w:pPr>
        <w:ind w:left="5580" w:hanging="360"/>
      </w:pPr>
    </w:lvl>
    <w:lvl w:ilvl="7" w:tplc="2B7A3C86" w:tentative="1">
      <w:start w:val="1"/>
      <w:numFmt w:val="lowerLetter"/>
      <w:lvlText w:val="%8."/>
      <w:lvlJc w:val="left"/>
      <w:pPr>
        <w:ind w:left="6300" w:hanging="360"/>
      </w:pPr>
    </w:lvl>
    <w:lvl w:ilvl="8" w:tplc="672A254C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 w:tplc="98DA4F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592691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62587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2060F6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6C669F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D64346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7F0D2C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AAA7EA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54A80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 w:tplc="093A68C2">
      <w:start w:val="1"/>
      <w:numFmt w:val="decimal"/>
      <w:lvlText w:val="%1)"/>
      <w:lvlJc w:val="left"/>
      <w:pPr>
        <w:ind w:left="1260" w:hanging="360"/>
      </w:pPr>
    </w:lvl>
    <w:lvl w:ilvl="1" w:tplc="78BAEB22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32AEA03E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D6A63058" w:tentative="1">
      <w:start w:val="1"/>
      <w:numFmt w:val="decimal"/>
      <w:lvlText w:val="%4."/>
      <w:lvlJc w:val="left"/>
      <w:pPr>
        <w:ind w:left="3420" w:hanging="360"/>
      </w:pPr>
    </w:lvl>
    <w:lvl w:ilvl="4" w:tplc="1C0AF6EC" w:tentative="1">
      <w:start w:val="1"/>
      <w:numFmt w:val="lowerLetter"/>
      <w:lvlText w:val="%5."/>
      <w:lvlJc w:val="left"/>
      <w:pPr>
        <w:ind w:left="4140" w:hanging="360"/>
      </w:pPr>
    </w:lvl>
    <w:lvl w:ilvl="5" w:tplc="5B183B76" w:tentative="1">
      <w:start w:val="1"/>
      <w:numFmt w:val="lowerRoman"/>
      <w:lvlText w:val="%6."/>
      <w:lvlJc w:val="right"/>
      <w:pPr>
        <w:ind w:left="4860" w:hanging="180"/>
      </w:pPr>
    </w:lvl>
    <w:lvl w:ilvl="6" w:tplc="ADDA1EDE" w:tentative="1">
      <w:start w:val="1"/>
      <w:numFmt w:val="decimal"/>
      <w:lvlText w:val="%7."/>
      <w:lvlJc w:val="left"/>
      <w:pPr>
        <w:ind w:left="5580" w:hanging="360"/>
      </w:pPr>
    </w:lvl>
    <w:lvl w:ilvl="7" w:tplc="A5BCCC16" w:tentative="1">
      <w:start w:val="1"/>
      <w:numFmt w:val="lowerLetter"/>
      <w:lvlText w:val="%8."/>
      <w:lvlJc w:val="left"/>
      <w:pPr>
        <w:ind w:left="6300" w:hanging="360"/>
      </w:pPr>
    </w:lvl>
    <w:lvl w:ilvl="8" w:tplc="FCC6D25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930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3F8E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60437E-5AF4-4AFF-B088-28534EBF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customStyle="1" w:styleId="affd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Заголовок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customers/customer-service/feedbac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rsk-cp.ru/about/anti-corruption_policy/feedback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9A99E-112A-4BBE-9DC3-3A740201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Сляднева Инна Андреевна</cp:lastModifiedBy>
  <cp:revision>3</cp:revision>
  <cp:lastPrinted>2019-01-21T14:01:00Z</cp:lastPrinted>
  <dcterms:created xsi:type="dcterms:W3CDTF">2025-08-21T14:19:00Z</dcterms:created>
  <dcterms:modified xsi:type="dcterms:W3CDTF">2025-12-25T11:19:00Z</dcterms:modified>
</cp:coreProperties>
</file>